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3EEFC" w14:textId="10E0F0B3" w:rsidR="00E3324F" w:rsidRPr="00C36B91" w:rsidRDefault="00E3324F" w:rsidP="00E3324F">
      <w:pPr>
        <w:pStyle w:val="Kop1"/>
        <w:ind w:left="1701"/>
        <w:rPr>
          <w:rFonts w:cstheme="minorHAnsi"/>
          <w:sz w:val="28"/>
        </w:rPr>
      </w:pPr>
      <w:bookmarkStart w:id="0" w:name="_Toc98775522"/>
      <w:r w:rsidRPr="004406B0">
        <w:rPr>
          <w:rFonts w:cstheme="minorHAnsi"/>
          <w:sz w:val="28"/>
        </w:rPr>
        <w:t>Bijlage 0</w:t>
      </w:r>
      <w:r w:rsidR="00940604">
        <w:rPr>
          <w:rFonts w:cstheme="minorHAnsi"/>
          <w:sz w:val="28"/>
        </w:rPr>
        <w:t>2</w:t>
      </w:r>
      <w:r w:rsidRPr="004406B0">
        <w:rPr>
          <w:rFonts w:cstheme="minorHAnsi"/>
          <w:sz w:val="28"/>
        </w:rPr>
        <w:t xml:space="preserve"> - Verklaring van geen-Russische betrokkenheid</w:t>
      </w:r>
      <w:r w:rsidRPr="00E3324F">
        <w:rPr>
          <w:rFonts w:cstheme="minorHAnsi"/>
          <w:sz w:val="28"/>
        </w:rPr>
        <w:t xml:space="preserve"> </w:t>
      </w:r>
    </w:p>
    <w:p w14:paraId="4FA423DF" w14:textId="77777777" w:rsidR="00E3324F" w:rsidRDefault="00E3324F" w:rsidP="00E3324F">
      <w:pPr>
        <w:jc w:val="center"/>
        <w:rPr>
          <w:rFonts w:cstheme="minorHAnsi"/>
        </w:rPr>
      </w:pPr>
      <w:bookmarkStart w:id="1" w:name="_Hlk132116204"/>
      <w:r w:rsidRPr="00064B9C">
        <w:rPr>
          <w:rFonts w:cstheme="minorHAnsi"/>
        </w:rPr>
        <w:t xml:space="preserve">Inzake de aanbesteding conform de </w:t>
      </w:r>
      <w:r>
        <w:rPr>
          <w:rFonts w:cstheme="minorHAnsi"/>
        </w:rPr>
        <w:t>Europese</w:t>
      </w:r>
      <w:r w:rsidRPr="00064B9C">
        <w:rPr>
          <w:rFonts w:cstheme="minorHAnsi"/>
        </w:rPr>
        <w:t xml:space="preserve"> openbare procedure</w:t>
      </w:r>
    </w:p>
    <w:p w14:paraId="6700F22F" w14:textId="59F6E38C" w:rsidR="00E3324F" w:rsidRDefault="00E3324F" w:rsidP="00E3324F">
      <w:pPr>
        <w:jc w:val="center"/>
        <w:rPr>
          <w:rFonts w:cstheme="minorHAnsi"/>
        </w:rPr>
      </w:pPr>
      <w:r w:rsidRPr="00064B9C">
        <w:rPr>
          <w:rFonts w:cstheme="minorHAnsi"/>
        </w:rPr>
        <w:t xml:space="preserve">betreffende </w:t>
      </w:r>
      <w:r w:rsidR="00940604">
        <w:rPr>
          <w:rFonts w:cstheme="minorHAnsi"/>
        </w:rPr>
        <w:t>de Opdracht</w:t>
      </w:r>
      <w:r w:rsidRPr="00064B9C">
        <w:rPr>
          <w:rFonts w:cstheme="minorHAnsi"/>
        </w:rPr>
        <w:t>:</w:t>
      </w:r>
    </w:p>
    <w:p w14:paraId="2A57DC8D" w14:textId="77777777" w:rsidR="00E3324F" w:rsidRPr="00064B9C" w:rsidRDefault="00E3324F" w:rsidP="00E3324F">
      <w:pPr>
        <w:jc w:val="center"/>
        <w:rPr>
          <w:rFonts w:cstheme="minorHAnsi"/>
        </w:rPr>
      </w:pPr>
    </w:p>
    <w:p w14:paraId="073C7A1B" w14:textId="77777777" w:rsidR="00940604" w:rsidRDefault="00940604" w:rsidP="00E3324F">
      <w:pPr>
        <w:tabs>
          <w:tab w:val="left" w:pos="1843"/>
        </w:tabs>
        <w:ind w:left="567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Raamovereenkomst</w:t>
      </w:r>
    </w:p>
    <w:p w14:paraId="07B4E125" w14:textId="2152F98E" w:rsidR="00E3324F" w:rsidRDefault="00E3324F" w:rsidP="00E3324F">
      <w:pPr>
        <w:tabs>
          <w:tab w:val="left" w:pos="1843"/>
        </w:tabs>
        <w:ind w:left="567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“</w:t>
      </w:r>
      <w:r w:rsidR="00940604">
        <w:rPr>
          <w:rFonts w:ascii="Calibri" w:hAnsi="Calibri"/>
          <w:b/>
          <w:sz w:val="28"/>
          <w:szCs w:val="28"/>
        </w:rPr>
        <w:t>Kap en herplant bomen en bijbehorende werkzaamheden</w:t>
      </w:r>
      <w:r>
        <w:rPr>
          <w:rFonts w:ascii="Calibri" w:hAnsi="Calibri"/>
          <w:b/>
          <w:sz w:val="28"/>
          <w:szCs w:val="28"/>
        </w:rPr>
        <w:t>”</w:t>
      </w:r>
    </w:p>
    <w:p w14:paraId="1EAA1B14" w14:textId="4AE79445" w:rsidR="00E3324F" w:rsidRPr="00EC5B0F" w:rsidRDefault="00E3324F" w:rsidP="00E3324F">
      <w:pPr>
        <w:tabs>
          <w:tab w:val="left" w:pos="1843"/>
        </w:tabs>
        <w:ind w:left="567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m</w:t>
      </w:r>
      <w:r w:rsidRPr="00844E81">
        <w:rPr>
          <w:rFonts w:ascii="Calibri" w:hAnsi="Calibri"/>
          <w:b/>
        </w:rPr>
        <w:t xml:space="preserve">et projectnummer </w:t>
      </w:r>
      <w:r w:rsidR="00940604">
        <w:rPr>
          <w:rFonts w:ascii="Calibri" w:hAnsi="Calibri"/>
          <w:b/>
        </w:rPr>
        <w:t>29107332</w:t>
      </w:r>
    </w:p>
    <w:bookmarkEnd w:id="0"/>
    <w:bookmarkEnd w:id="1"/>
    <w:p w14:paraId="7EDD7EE4" w14:textId="77777777" w:rsidR="00E3324F" w:rsidRDefault="00E3324F" w:rsidP="00E3324F">
      <w:pPr>
        <w:rPr>
          <w:rFonts w:cstheme="minorHAnsi"/>
        </w:rPr>
      </w:pPr>
    </w:p>
    <w:p w14:paraId="529AAE5E" w14:textId="5CB0F77A" w:rsidR="00F91A8A" w:rsidRPr="00E3324F" w:rsidRDefault="00F446DD" w:rsidP="00F446DD">
      <w:pPr>
        <w:rPr>
          <w:rFonts w:cstheme="minorHAnsi"/>
          <w:b/>
          <w:bCs/>
          <w:sz w:val="28"/>
          <w:szCs w:val="28"/>
        </w:rPr>
      </w:pPr>
      <w:r w:rsidRPr="00E3324F">
        <w:rPr>
          <w:rFonts w:cstheme="minorHAnsi"/>
          <w:b/>
          <w:bCs/>
          <w:sz w:val="28"/>
          <w:szCs w:val="28"/>
        </w:rPr>
        <w:t>Verklaring van geen-Russische betrokkenheid</w:t>
      </w:r>
      <w:r w:rsidR="00976A13" w:rsidRPr="00E3324F">
        <w:rPr>
          <w:rFonts w:cstheme="minorHAnsi"/>
          <w:b/>
          <w:bCs/>
          <w:sz w:val="28"/>
          <w:szCs w:val="28"/>
        </w:rPr>
        <w:t>;</w:t>
      </w:r>
      <w:r w:rsidR="005A393E" w:rsidRPr="00E3324F">
        <w:rPr>
          <w:rFonts w:cstheme="minorHAnsi"/>
          <w:b/>
          <w:bCs/>
          <w:sz w:val="28"/>
          <w:szCs w:val="28"/>
        </w:rPr>
        <w:t xml:space="preserve"> </w:t>
      </w:r>
      <w:r w:rsidR="00976A13" w:rsidRPr="00E3324F">
        <w:rPr>
          <w:rFonts w:cstheme="minorHAnsi"/>
          <w:b/>
          <w:bCs/>
          <w:sz w:val="28"/>
          <w:szCs w:val="28"/>
        </w:rPr>
        <w:t>D</w:t>
      </w:r>
      <w:r w:rsidR="005A393E" w:rsidRPr="00E3324F">
        <w:rPr>
          <w:rFonts w:cstheme="minorHAnsi"/>
          <w:b/>
          <w:bCs/>
          <w:sz w:val="28"/>
          <w:szCs w:val="28"/>
        </w:rPr>
        <w:t>oor Inschrijver af te geven bij Europese aanbestedingen</w:t>
      </w:r>
    </w:p>
    <w:p w14:paraId="132024F1" w14:textId="77777777" w:rsidR="00F446DD" w:rsidRPr="00E3324F" w:rsidRDefault="00F446DD" w:rsidP="00F446DD">
      <w:pPr>
        <w:rPr>
          <w:rFonts w:cstheme="minorHAnsi"/>
          <w:sz w:val="22"/>
        </w:rPr>
      </w:pPr>
    </w:p>
    <w:p w14:paraId="5335EE64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>Hierbij verklaar</w:t>
      </w:r>
      <w:r w:rsidR="005A393E" w:rsidRPr="00E3324F">
        <w:rPr>
          <w:rFonts w:asciiTheme="minorHAnsi" w:hAnsiTheme="minorHAnsi" w:cstheme="minorHAnsi"/>
          <w:color w:val="343434"/>
          <w:sz w:val="22"/>
          <w:szCs w:val="22"/>
        </w:rPr>
        <w:t>t ondergetekende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naar eer en geweten dat er geen sprake is van Russische betrokkenheid bij de uitvoering van deze overeenkomst die de drempels van artikel 5 </w:t>
      </w:r>
      <w:proofErr w:type="spellStart"/>
      <w:r w:rsidRPr="00E3324F">
        <w:rPr>
          <w:rFonts w:asciiTheme="minorHAnsi" w:hAnsiTheme="minorHAnsi" w:cstheme="minorHAnsi"/>
          <w:color w:val="343434"/>
          <w:sz w:val="22"/>
          <w:szCs w:val="22"/>
        </w:rPr>
        <w:t>duodecies</w:t>
      </w:r>
      <w:proofErr w:type="spellEnd"/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57075F0C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50D63EB4" w14:textId="77777777" w:rsidR="00F446DD" w:rsidRPr="00E3324F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>Ondertekende</w:t>
      </w:r>
      <w:r w:rsidR="00F446D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verklaar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t</w:t>
      </w:r>
      <w:r w:rsidR="00F446D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in het bijzonder dat:</w:t>
      </w:r>
    </w:p>
    <w:p w14:paraId="46305615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a)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de organisatie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976A13" w:rsidRPr="00E3324F">
        <w:rPr>
          <w:rFonts w:asciiTheme="minorHAnsi" w:hAnsiTheme="minorHAnsi" w:cstheme="minorHAnsi"/>
          <w:color w:val="343434"/>
          <w:sz w:val="22"/>
          <w:szCs w:val="22"/>
        </w:rPr>
        <w:t>(</w:t>
      </w:r>
      <w:r w:rsidR="00831394" w:rsidRPr="00E3324F">
        <w:rPr>
          <w:rFonts w:asciiTheme="minorHAnsi" w:hAnsiTheme="minorHAnsi" w:cstheme="minorHAnsi"/>
          <w:color w:val="343434"/>
          <w:sz w:val="22"/>
          <w:szCs w:val="22"/>
        </w:rPr>
        <w:t>inclusief</w:t>
      </w:r>
      <w:r w:rsidR="00976A13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de onderdelen van een eventueel betrokken consortium)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4B58CA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ondergetekende wordt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4B58CA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</w:rPr>
        <w:t>een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(rechts)perso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>o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n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(natuurlijke persoon, bedrijf, entiteit of orgaan)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>is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geen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Russische nationaliteit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heeft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en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>/of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niet in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Rusland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gevestigd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is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>;</w:t>
      </w:r>
    </w:p>
    <w:p w14:paraId="47634389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4622CBCA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b) de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organisatie 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>(</w:t>
      </w:r>
      <w:r w:rsidR="00831394" w:rsidRPr="00E3324F">
        <w:rPr>
          <w:rFonts w:asciiTheme="minorHAnsi" w:hAnsiTheme="minorHAnsi" w:cstheme="minorHAnsi"/>
          <w:color w:val="343434"/>
          <w:sz w:val="22"/>
          <w:szCs w:val="22"/>
        </w:rPr>
        <w:t>inclusief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de onderdelen van een eventueel betrokken consortium)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</w:t>
      </w:r>
      <w:r w:rsidR="004B58CA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ondergetekende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wordt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een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(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recht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s)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perso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>o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n</w:t>
      </w:r>
      <w:r w:rsidR="00AB7B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(natuurlijke persoon, bedrijf, entiteit of orgaan)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>is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</w:rPr>
        <w:t>,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die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niet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 voor meer dan 50% eigendom </w:t>
      </w:r>
      <w:r w:rsidR="0040782B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is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 van een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(rechts)persoon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zoals onder a) genoemd; </w:t>
      </w:r>
    </w:p>
    <w:p w14:paraId="3FF0E93D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18308F5F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c)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ondergetekende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>en/of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de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organisatie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ondergetekende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wordt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een (rechts)persoon</w:t>
      </w:r>
      <w:r w:rsidR="00AB7B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(natuurlijke persoon, bedrijf, entiteit of orgaan) </w:t>
      </w:r>
      <w:r w:rsidR="00AB7BF2" w:rsidRPr="00E3324F">
        <w:rPr>
          <w:rFonts w:asciiTheme="minorHAnsi" w:hAnsiTheme="minorHAnsi" w:cstheme="minorHAnsi"/>
          <w:color w:val="343434"/>
          <w:sz w:val="22"/>
          <w:szCs w:val="22"/>
        </w:rPr>
        <w:t>is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die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niet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handelt in belang </w:t>
      </w:r>
      <w:r w:rsidR="004D41FC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en/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of op aanwijzing van een partij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, zoals bedoeld onder a) en b);</w:t>
      </w:r>
    </w:p>
    <w:p w14:paraId="19F8EA8F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7D4B2884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d) er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de organisatie die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ondergetekende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wordt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voor de uitvoering van deze overeenkomst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geen onderaannemers, leveranciers of ondernemingen die een aandeel hebben van meer dan 10% van de contractwaarde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worden ingeroepen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waarbij 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zich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een situatie als onder a) t/m c) voordoet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.</w:t>
      </w:r>
    </w:p>
    <w:p w14:paraId="475E557A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0901F72D" w14:textId="77777777" w:rsidR="00F309FC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 xml:space="preserve">Aldus naar waarheid ondertekend op  d.d. …………………………… (datum), te </w:t>
      </w:r>
    </w:p>
    <w:p w14:paraId="2B742243" w14:textId="77777777" w:rsidR="00F309FC" w:rsidRPr="00E3324F" w:rsidRDefault="00F309FC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21531E90" w14:textId="77777777" w:rsidR="00F864B5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>……………….…………………………. (plaats),</w:t>
      </w:r>
    </w:p>
    <w:p w14:paraId="0CC832F6" w14:textId="77777777" w:rsidR="00F864B5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7757C721" w14:textId="77777777" w:rsidR="00F864B5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7D7F2CEE" w14:textId="77777777" w:rsidR="00F309FC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>door ………………………………………………………… (naam tekenbevoegde functionaris)</w:t>
      </w:r>
    </w:p>
    <w:p w14:paraId="12EB8EB0" w14:textId="77777777" w:rsidR="00F309FC" w:rsidRPr="00E3324F" w:rsidRDefault="00F309FC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71CDC2E3" w14:textId="77777777" w:rsidR="00F309FC" w:rsidRPr="00E3324F" w:rsidRDefault="00F864B5" w:rsidP="00F309FC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 xml:space="preserve">in de functie van …………………………………………………….. </w:t>
      </w:r>
    </w:p>
    <w:p w14:paraId="7DBA6D35" w14:textId="77777777" w:rsidR="00F309FC" w:rsidRPr="00E3324F" w:rsidRDefault="00F309FC" w:rsidP="00F309FC">
      <w:pPr>
        <w:tabs>
          <w:tab w:val="left" w:pos="0"/>
        </w:tabs>
        <w:rPr>
          <w:rFonts w:ascii="Calibri" w:hAnsi="Calibri"/>
          <w:sz w:val="22"/>
        </w:rPr>
      </w:pPr>
    </w:p>
    <w:p w14:paraId="73FC7613" w14:textId="77777777" w:rsidR="00F864B5" w:rsidRPr="00E3324F" w:rsidRDefault="00F309FC" w:rsidP="00F309FC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 xml:space="preserve">bij </w:t>
      </w:r>
      <w:r w:rsidR="00F864B5" w:rsidRPr="00E3324F">
        <w:rPr>
          <w:rFonts w:ascii="Calibri" w:hAnsi="Calibri"/>
          <w:sz w:val="22"/>
        </w:rPr>
        <w:t>……………………………………………</w:t>
      </w:r>
      <w:r w:rsidRPr="00E3324F">
        <w:rPr>
          <w:rFonts w:ascii="Calibri" w:hAnsi="Calibri"/>
          <w:sz w:val="22"/>
        </w:rPr>
        <w:t>(</w:t>
      </w:r>
      <w:r w:rsidR="00F864B5" w:rsidRPr="00E3324F">
        <w:rPr>
          <w:rFonts w:ascii="Calibri" w:hAnsi="Calibri"/>
          <w:sz w:val="22"/>
        </w:rPr>
        <w:t>organisatie/bedrijf)</w:t>
      </w:r>
      <w:r w:rsidR="00C3093A" w:rsidRPr="00E3324F">
        <w:rPr>
          <w:rFonts w:ascii="Calibri" w:hAnsi="Calibri"/>
          <w:sz w:val="22"/>
        </w:rPr>
        <w:t>,</w:t>
      </w:r>
      <w:r w:rsidR="00F864B5" w:rsidRPr="00E3324F">
        <w:rPr>
          <w:rFonts w:ascii="Calibri" w:hAnsi="Calibri"/>
          <w:sz w:val="22"/>
        </w:rPr>
        <w:t xml:space="preserve"> </w:t>
      </w:r>
    </w:p>
    <w:p w14:paraId="374A9F6E" w14:textId="77777777" w:rsidR="00F864B5" w:rsidRPr="00E3324F" w:rsidRDefault="00F864B5" w:rsidP="00F864B5">
      <w:pPr>
        <w:tabs>
          <w:tab w:val="left" w:pos="284"/>
        </w:tabs>
        <w:rPr>
          <w:rFonts w:ascii="Calibri" w:hAnsi="Calibri"/>
          <w:sz w:val="22"/>
        </w:rPr>
      </w:pPr>
    </w:p>
    <w:p w14:paraId="6DEA6A7E" w14:textId="77777777" w:rsidR="00F864B5" w:rsidRPr="00E3324F" w:rsidRDefault="00F864B5" w:rsidP="00F864B5">
      <w:pPr>
        <w:tabs>
          <w:tab w:val="left" w:pos="284"/>
        </w:tabs>
        <w:rPr>
          <w:rFonts w:ascii="Calibri" w:hAnsi="Calibri"/>
          <w:sz w:val="22"/>
        </w:rPr>
      </w:pPr>
    </w:p>
    <w:p w14:paraId="550450F1" w14:textId="77777777" w:rsidR="00F864B5" w:rsidRPr="00E3324F" w:rsidRDefault="00F864B5" w:rsidP="00F864B5">
      <w:pPr>
        <w:tabs>
          <w:tab w:val="left" w:pos="284"/>
        </w:tabs>
        <w:rPr>
          <w:rFonts w:ascii="Calibri" w:hAnsi="Calibri"/>
          <w:sz w:val="22"/>
        </w:rPr>
      </w:pPr>
    </w:p>
    <w:p w14:paraId="63C26DCE" w14:textId="0C12FA89" w:rsidR="00F446DD" w:rsidRPr="00E3324F" w:rsidRDefault="00F864B5" w:rsidP="00E3324F">
      <w:pPr>
        <w:tabs>
          <w:tab w:val="left" w:pos="284"/>
        </w:tabs>
        <w:rPr>
          <w:rFonts w:cstheme="minorHAnsi"/>
          <w:sz w:val="22"/>
        </w:rPr>
      </w:pPr>
      <w:r w:rsidRPr="00E3324F">
        <w:rPr>
          <w:rFonts w:ascii="Calibri" w:hAnsi="Calibri"/>
          <w:sz w:val="22"/>
        </w:rPr>
        <w:t>………………………………………………………………….. (handtekening)</w:t>
      </w:r>
    </w:p>
    <w:sectPr w:rsidR="00F446DD" w:rsidRPr="00E332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DB49A" w14:textId="77777777" w:rsidR="00E3324F" w:rsidRDefault="00E3324F" w:rsidP="00F91A8A">
      <w:pPr>
        <w:spacing w:line="240" w:lineRule="auto"/>
      </w:pPr>
      <w:r>
        <w:separator/>
      </w:r>
    </w:p>
  </w:endnote>
  <w:endnote w:type="continuationSeparator" w:id="0">
    <w:p w14:paraId="42259ACA" w14:textId="77777777" w:rsidR="00E3324F" w:rsidRDefault="00E3324F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7C1FB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99397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0B28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B55DF" w14:textId="77777777" w:rsidR="00E3324F" w:rsidRDefault="00E3324F" w:rsidP="00F91A8A">
      <w:pPr>
        <w:spacing w:line="240" w:lineRule="auto"/>
      </w:pPr>
      <w:r>
        <w:separator/>
      </w:r>
    </w:p>
  </w:footnote>
  <w:footnote w:type="continuationSeparator" w:id="0">
    <w:p w14:paraId="6AEE9095" w14:textId="77777777" w:rsidR="00E3324F" w:rsidRDefault="00E3324F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A5EE6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7A49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D3CB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24F"/>
    <w:rsid w:val="000E089A"/>
    <w:rsid w:val="000E27D1"/>
    <w:rsid w:val="00183BFF"/>
    <w:rsid w:val="00186254"/>
    <w:rsid w:val="002143A2"/>
    <w:rsid w:val="003747B2"/>
    <w:rsid w:val="00404F25"/>
    <w:rsid w:val="0040782B"/>
    <w:rsid w:val="00420759"/>
    <w:rsid w:val="004406B0"/>
    <w:rsid w:val="004B58CA"/>
    <w:rsid w:val="004D0177"/>
    <w:rsid w:val="004D41FC"/>
    <w:rsid w:val="0051511D"/>
    <w:rsid w:val="005355A5"/>
    <w:rsid w:val="005A393E"/>
    <w:rsid w:val="0063599E"/>
    <w:rsid w:val="00722449"/>
    <w:rsid w:val="00722857"/>
    <w:rsid w:val="00747D8B"/>
    <w:rsid w:val="007502F2"/>
    <w:rsid w:val="00770D69"/>
    <w:rsid w:val="007D034A"/>
    <w:rsid w:val="00831394"/>
    <w:rsid w:val="00890258"/>
    <w:rsid w:val="0093471B"/>
    <w:rsid w:val="00940604"/>
    <w:rsid w:val="00976A13"/>
    <w:rsid w:val="00A9425F"/>
    <w:rsid w:val="00AB7BF2"/>
    <w:rsid w:val="00BA1B56"/>
    <w:rsid w:val="00C11A89"/>
    <w:rsid w:val="00C3093A"/>
    <w:rsid w:val="00C4694D"/>
    <w:rsid w:val="00C62929"/>
    <w:rsid w:val="00CF7BE8"/>
    <w:rsid w:val="00E3324F"/>
    <w:rsid w:val="00F309FC"/>
    <w:rsid w:val="00F43776"/>
    <w:rsid w:val="00F446DD"/>
    <w:rsid w:val="00F864B5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08214"/>
  <w15:chartTrackingRefBased/>
  <w15:docId w15:val="{BC61E76D-5191-4500-AA6C-6338752B4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Hoorman - van Leeuwen, Lourian</cp:lastModifiedBy>
  <cp:revision>3</cp:revision>
  <dcterms:created xsi:type="dcterms:W3CDTF">2022-08-30T13:28:00Z</dcterms:created>
  <dcterms:modified xsi:type="dcterms:W3CDTF">2023-04-11T12:37:00Z</dcterms:modified>
</cp:coreProperties>
</file>